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0031F" w14:textId="77777777" w:rsidR="00E578B1" w:rsidRPr="000945E4" w:rsidRDefault="00000000">
      <w:pPr>
        <w:jc w:val="center"/>
      </w:pPr>
      <w:r w:rsidRPr="000945E4">
        <w:rPr>
          <w:rFonts w:eastAsia="Times New Roman" w:cs="Times New Roman"/>
          <w:b/>
          <w:sz w:val="24"/>
        </w:rPr>
        <w:t>KARTA INWENTARYZACJI STANU ISTNIEJĄCEGO</w:t>
      </w:r>
    </w:p>
    <w:p w14:paraId="5984B100" w14:textId="4E2C86CA" w:rsidR="00E578B1" w:rsidRPr="000945E4" w:rsidRDefault="00C22A54">
      <w:pPr>
        <w:spacing w:after="80"/>
        <w:jc w:val="center"/>
      </w:pPr>
      <w:r>
        <w:rPr>
          <w:rFonts w:eastAsia="Times New Roman" w:cs="Times New Roman"/>
          <w:i/>
          <w:sz w:val="17"/>
        </w:rPr>
        <w:t xml:space="preserve">OPZ </w:t>
      </w:r>
      <w:r w:rsidRPr="000945E4">
        <w:rPr>
          <w:rFonts w:eastAsia="Times New Roman" w:cs="Times New Roman"/>
          <w:i/>
          <w:sz w:val="17"/>
        </w:rPr>
        <w:t>pkt 2.2, 2.4 i 4.1</w:t>
      </w:r>
    </w:p>
    <w:p w14:paraId="528726B0" w14:textId="77777777" w:rsidR="00E578B1" w:rsidRPr="000945E4" w:rsidRDefault="00000000">
      <w:pPr>
        <w:spacing w:after="120"/>
        <w:jc w:val="center"/>
      </w:pPr>
      <w:r w:rsidRPr="000945E4">
        <w:rPr>
          <w:rFonts w:eastAsia="Times New Roman" w:cs="Times New Roman"/>
          <w:b/>
          <w:sz w:val="16"/>
        </w:rPr>
        <w:t>OPIS PRZEDMIOTU ZAMÓWIENIA (OPZ) – Centra Edukacji Bezpieczeństwa w Legnicy i Chojnowie</w:t>
      </w:r>
      <w:r w:rsidRPr="000945E4">
        <w:rPr>
          <w:rFonts w:eastAsia="Times New Roman" w:cs="Times New Roman"/>
          <w:b/>
          <w:sz w:val="16"/>
        </w:rPr>
        <w:br/>
        <w:t>MT.2370.02.2026</w:t>
      </w:r>
      <w:r w:rsidRPr="000945E4">
        <w:rPr>
          <w:rFonts w:eastAsia="Times New Roman" w:cs="Times New Roman"/>
          <w:b/>
          <w:sz w:val="16"/>
        </w:rPr>
        <w:br/>
        <w:t>Załącznik stanowi integralną część OPZ.</w:t>
      </w:r>
    </w:p>
    <w:p w14:paraId="25E4180A" w14:textId="49E7A370" w:rsidR="00E578B1" w:rsidRPr="000945E4" w:rsidRDefault="00000000">
      <w:r w:rsidRPr="000945E4">
        <w:rPr>
          <w:rFonts w:eastAsia="Times New Roman" w:cs="Times New Roman"/>
          <w:b/>
        </w:rPr>
        <w:t xml:space="preserve">Wykonawca: </w:t>
      </w:r>
      <w:r w:rsidRPr="000945E4">
        <w:rPr>
          <w:rFonts w:eastAsia="Times New Roman" w:cs="Times New Roman"/>
        </w:rPr>
        <w:t>...............................................................................................</w:t>
      </w:r>
      <w:r w:rsidR="000144E2" w:rsidRPr="000945E4">
        <w:rPr>
          <w:rFonts w:eastAsia="Times New Roman" w:cs="Times New Roman"/>
        </w:rPr>
        <w:t>.</w:t>
      </w:r>
    </w:p>
    <w:p w14:paraId="3A7AF2E7" w14:textId="5854355B" w:rsidR="00E578B1" w:rsidRPr="000945E4" w:rsidRDefault="00000000">
      <w:r w:rsidRPr="000945E4">
        <w:rPr>
          <w:rFonts w:eastAsia="Times New Roman" w:cs="Times New Roman"/>
          <w:b/>
        </w:rPr>
        <w:t xml:space="preserve">Lokalizacja: </w:t>
      </w:r>
      <w:r w:rsidRPr="000945E4">
        <w:rPr>
          <w:rFonts w:eastAsia="Times New Roman" w:cs="Times New Roman"/>
        </w:rPr>
        <w:t>....................................................................</w:t>
      </w:r>
      <w:r w:rsidR="009349E1">
        <w:rPr>
          <w:rFonts w:eastAsia="Times New Roman" w:cs="Times New Roman"/>
        </w:rPr>
        <w:t>.</w:t>
      </w:r>
      <w:r w:rsidRPr="000945E4">
        <w:rPr>
          <w:rFonts w:eastAsia="Times New Roman" w:cs="Times New Roman"/>
        </w:rPr>
        <w:t>...........................</w:t>
      </w:r>
    </w:p>
    <w:p w14:paraId="19C55565" w14:textId="77777777" w:rsidR="00E578B1" w:rsidRPr="000945E4" w:rsidRDefault="00000000">
      <w:r w:rsidRPr="000945E4">
        <w:rPr>
          <w:rFonts w:eastAsia="Times New Roman" w:cs="Times New Roman"/>
          <w:b/>
        </w:rPr>
        <w:t xml:space="preserve">Data inwentaryzacji: </w:t>
      </w:r>
      <w:r w:rsidRPr="000945E4">
        <w:rPr>
          <w:rFonts w:eastAsia="Times New Roman" w:cs="Times New Roman"/>
        </w:rPr>
        <w:t>...............................................................................................</w:t>
      </w:r>
    </w:p>
    <w:p w14:paraId="4269D67D" w14:textId="77777777" w:rsidR="00E578B1" w:rsidRPr="000945E4" w:rsidRDefault="00000000">
      <w:r w:rsidRPr="000945E4">
        <w:rPr>
          <w:rFonts w:eastAsia="Times New Roman" w:cs="Times New Roman"/>
          <w:b/>
        </w:rPr>
        <w:t xml:space="preserve">Osoby wykonujące inwentaryzację: </w:t>
      </w:r>
      <w:r w:rsidRPr="000945E4">
        <w:rPr>
          <w:rFonts w:eastAsia="Times New Roman" w:cs="Times New Roman"/>
        </w:rPr>
        <w:t>...............................................................................................</w:t>
      </w:r>
    </w:p>
    <w:p w14:paraId="7156483B" w14:textId="77777777" w:rsidR="00E578B1" w:rsidRPr="000945E4" w:rsidRDefault="00000000">
      <w:pPr>
        <w:pStyle w:val="PFUHeading"/>
        <w:rPr>
          <w:lang w:val="pl-PL"/>
        </w:rPr>
      </w:pPr>
      <w:r w:rsidRPr="000945E4">
        <w:rPr>
          <w:lang w:val="pl-PL"/>
        </w:rPr>
        <w:t>1. Wymiary i układ pomieszczenia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3402"/>
        <w:gridCol w:w="2835"/>
      </w:tblGrid>
      <w:tr w:rsidR="00E578B1" w:rsidRPr="000945E4" w14:paraId="0B37C49A" w14:textId="77777777">
        <w:trPr>
          <w:tblHeader/>
          <w:jc w:val="center"/>
        </w:trPr>
        <w:tc>
          <w:tcPr>
            <w:tcW w:w="3402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61E02F0" w14:textId="77777777" w:rsidR="00E578B1" w:rsidRPr="000945E4" w:rsidRDefault="00000000">
            <w:pPr>
              <w:spacing w:after="0"/>
              <w:jc w:val="center"/>
            </w:pPr>
            <w:r w:rsidRPr="000945E4">
              <w:rPr>
                <w:rFonts w:eastAsia="Times New Roman" w:cs="Times New Roman"/>
                <w:b/>
                <w:sz w:val="16"/>
              </w:rPr>
              <w:t>Element</w:t>
            </w:r>
          </w:p>
        </w:tc>
        <w:tc>
          <w:tcPr>
            <w:tcW w:w="3402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8635C46" w14:textId="77777777" w:rsidR="00E578B1" w:rsidRPr="000945E4" w:rsidRDefault="00000000">
            <w:pPr>
              <w:spacing w:after="0"/>
              <w:jc w:val="center"/>
            </w:pPr>
            <w:r w:rsidRPr="000945E4">
              <w:rPr>
                <w:rFonts w:eastAsia="Times New Roman" w:cs="Times New Roman"/>
                <w:b/>
                <w:sz w:val="16"/>
              </w:rPr>
              <w:t>Wartość / opis</w:t>
            </w:r>
          </w:p>
        </w:tc>
        <w:tc>
          <w:tcPr>
            <w:tcW w:w="28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6D7ADEA" w14:textId="77777777" w:rsidR="00E578B1" w:rsidRPr="000945E4" w:rsidRDefault="00000000">
            <w:pPr>
              <w:spacing w:after="0"/>
              <w:jc w:val="center"/>
            </w:pPr>
            <w:r w:rsidRPr="000945E4">
              <w:rPr>
                <w:rFonts w:eastAsia="Times New Roman" w:cs="Times New Roman"/>
                <w:b/>
                <w:sz w:val="16"/>
              </w:rPr>
              <w:t>Uwagi / numer szkicu</w:t>
            </w:r>
          </w:p>
        </w:tc>
      </w:tr>
      <w:tr w:rsidR="00E578B1" w:rsidRPr="000945E4" w14:paraId="3A92CB7F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57DEC35" w14:textId="77777777" w:rsidR="00E578B1" w:rsidRPr="000945E4" w:rsidRDefault="00000000">
            <w:pPr>
              <w:spacing w:after="0"/>
            </w:pPr>
            <w:r w:rsidRPr="000945E4">
              <w:rPr>
                <w:rFonts w:eastAsia="Times New Roman" w:cs="Times New Roman"/>
                <w:sz w:val="16"/>
              </w:rPr>
              <w:t>Powierzchnia</w:t>
            </w: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ADBAA28" w14:textId="77777777" w:rsidR="00E578B1" w:rsidRPr="000945E4" w:rsidRDefault="00E578B1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81BB8F1" w14:textId="77777777" w:rsidR="00E578B1" w:rsidRPr="000945E4" w:rsidRDefault="00E578B1">
            <w:pPr>
              <w:spacing w:after="0"/>
            </w:pPr>
          </w:p>
        </w:tc>
      </w:tr>
      <w:tr w:rsidR="00E578B1" w:rsidRPr="000945E4" w14:paraId="29751C27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C9587BA" w14:textId="77777777" w:rsidR="00E578B1" w:rsidRPr="000945E4" w:rsidRDefault="00000000">
            <w:pPr>
              <w:spacing w:after="0"/>
            </w:pPr>
            <w:r w:rsidRPr="000945E4">
              <w:rPr>
                <w:rFonts w:eastAsia="Times New Roman" w:cs="Times New Roman"/>
                <w:sz w:val="16"/>
              </w:rPr>
              <w:t>Wysokość</w:t>
            </w: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F84B412" w14:textId="77777777" w:rsidR="00E578B1" w:rsidRPr="000945E4" w:rsidRDefault="00E578B1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0FD1E03" w14:textId="77777777" w:rsidR="00E578B1" w:rsidRPr="000945E4" w:rsidRDefault="00E578B1">
            <w:pPr>
              <w:spacing w:after="0"/>
            </w:pPr>
          </w:p>
        </w:tc>
      </w:tr>
      <w:tr w:rsidR="00E578B1" w:rsidRPr="000945E4" w14:paraId="6640E4D3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CC5CD74" w14:textId="77777777" w:rsidR="00E578B1" w:rsidRPr="000945E4" w:rsidRDefault="00000000">
            <w:pPr>
              <w:spacing w:after="0"/>
            </w:pPr>
            <w:r w:rsidRPr="000945E4">
              <w:rPr>
                <w:rFonts w:eastAsia="Times New Roman" w:cs="Times New Roman"/>
                <w:sz w:val="16"/>
              </w:rPr>
              <w:t>Drzwi / okna</w:t>
            </w: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B6780FB" w14:textId="77777777" w:rsidR="00E578B1" w:rsidRPr="000945E4" w:rsidRDefault="00E578B1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CCBEC9B" w14:textId="77777777" w:rsidR="00E578B1" w:rsidRPr="000945E4" w:rsidRDefault="00E578B1">
            <w:pPr>
              <w:spacing w:after="0"/>
            </w:pPr>
          </w:p>
        </w:tc>
      </w:tr>
      <w:tr w:rsidR="00E578B1" w:rsidRPr="000945E4" w14:paraId="7F7209C3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2976FDB" w14:textId="77777777" w:rsidR="00E578B1" w:rsidRPr="000945E4" w:rsidRDefault="00000000">
            <w:pPr>
              <w:spacing w:after="0"/>
            </w:pPr>
            <w:r w:rsidRPr="000945E4">
              <w:rPr>
                <w:rFonts w:eastAsia="Times New Roman" w:cs="Times New Roman"/>
                <w:sz w:val="16"/>
              </w:rPr>
              <w:t>Drogi komunikacyjne / ewakuacyjne</w:t>
            </w: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6AB1267" w14:textId="77777777" w:rsidR="00E578B1" w:rsidRPr="000945E4" w:rsidRDefault="00E578B1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BEDDE32" w14:textId="77777777" w:rsidR="00E578B1" w:rsidRPr="000945E4" w:rsidRDefault="00E578B1">
            <w:pPr>
              <w:spacing w:after="0"/>
            </w:pPr>
          </w:p>
        </w:tc>
      </w:tr>
      <w:tr w:rsidR="00E578B1" w:rsidRPr="000945E4" w14:paraId="61219356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4ED89BB" w14:textId="77777777" w:rsidR="00E578B1" w:rsidRPr="000945E4" w:rsidRDefault="00000000">
            <w:pPr>
              <w:spacing w:after="0"/>
            </w:pPr>
            <w:r w:rsidRPr="000945E4">
              <w:rPr>
                <w:rFonts w:eastAsia="Times New Roman" w:cs="Times New Roman"/>
                <w:sz w:val="16"/>
              </w:rPr>
              <w:t>Elementy stałe / przeszkody</w:t>
            </w: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7C9A992" w14:textId="77777777" w:rsidR="00E578B1" w:rsidRPr="000945E4" w:rsidRDefault="00E578B1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E7B0953" w14:textId="77777777" w:rsidR="00E578B1" w:rsidRPr="000945E4" w:rsidRDefault="00E578B1">
            <w:pPr>
              <w:spacing w:after="0"/>
            </w:pPr>
          </w:p>
        </w:tc>
      </w:tr>
      <w:tr w:rsidR="00E578B1" w:rsidRPr="000945E4" w14:paraId="1C730978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01E3071" w14:textId="77777777" w:rsidR="00E578B1" w:rsidRPr="000945E4" w:rsidRDefault="00000000">
            <w:pPr>
              <w:spacing w:after="0"/>
            </w:pPr>
            <w:r w:rsidRPr="000945E4">
              <w:rPr>
                <w:rFonts w:eastAsia="Times New Roman" w:cs="Times New Roman"/>
                <w:sz w:val="16"/>
              </w:rPr>
              <w:t>Dostęp serwisowy</w:t>
            </w: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13555F7" w14:textId="77777777" w:rsidR="00E578B1" w:rsidRPr="000945E4" w:rsidRDefault="00E578B1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62FA252" w14:textId="77777777" w:rsidR="00E578B1" w:rsidRPr="000945E4" w:rsidRDefault="00E578B1">
            <w:pPr>
              <w:spacing w:after="0"/>
            </w:pPr>
          </w:p>
        </w:tc>
      </w:tr>
    </w:tbl>
    <w:p w14:paraId="043F1258" w14:textId="77777777" w:rsidR="00E578B1" w:rsidRPr="000945E4" w:rsidRDefault="00000000">
      <w:pPr>
        <w:pStyle w:val="PFUHeading"/>
        <w:rPr>
          <w:lang w:val="pl-PL"/>
        </w:rPr>
      </w:pPr>
      <w:r w:rsidRPr="000945E4">
        <w:rPr>
          <w:lang w:val="pl-PL"/>
        </w:rPr>
        <w:t>2. Instalacje i infrastruktura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2268"/>
        <w:gridCol w:w="2268"/>
        <w:gridCol w:w="2268"/>
      </w:tblGrid>
      <w:tr w:rsidR="00E578B1" w:rsidRPr="000945E4" w14:paraId="41F1302B" w14:textId="77777777">
        <w:trPr>
          <w:tblHeader/>
          <w:jc w:val="center"/>
        </w:trPr>
        <w:tc>
          <w:tcPr>
            <w:tcW w:w="28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2AF73F8" w14:textId="77777777" w:rsidR="00E578B1" w:rsidRPr="000945E4" w:rsidRDefault="00000000">
            <w:pPr>
              <w:spacing w:after="0"/>
              <w:jc w:val="center"/>
            </w:pPr>
            <w:r w:rsidRPr="000945E4">
              <w:rPr>
                <w:rFonts w:eastAsia="Times New Roman" w:cs="Times New Roman"/>
                <w:b/>
                <w:sz w:val="15"/>
              </w:rPr>
              <w:t>Instalacja / element</w:t>
            </w:r>
          </w:p>
        </w:tc>
        <w:tc>
          <w:tcPr>
            <w:tcW w:w="226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00094D6" w14:textId="77777777" w:rsidR="00E578B1" w:rsidRPr="000945E4" w:rsidRDefault="00000000">
            <w:pPr>
              <w:spacing w:after="0"/>
              <w:jc w:val="center"/>
            </w:pPr>
            <w:r w:rsidRPr="000945E4">
              <w:rPr>
                <w:rFonts w:eastAsia="Times New Roman" w:cs="Times New Roman"/>
                <w:b/>
                <w:sz w:val="15"/>
              </w:rPr>
              <w:t>Stan / parametry</w:t>
            </w:r>
          </w:p>
        </w:tc>
        <w:tc>
          <w:tcPr>
            <w:tcW w:w="226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15AA1DF" w14:textId="77777777" w:rsidR="00E578B1" w:rsidRPr="000945E4" w:rsidRDefault="00000000">
            <w:pPr>
              <w:spacing w:after="0"/>
              <w:jc w:val="center"/>
            </w:pPr>
            <w:r w:rsidRPr="000945E4">
              <w:rPr>
                <w:rFonts w:eastAsia="Times New Roman" w:cs="Times New Roman"/>
                <w:b/>
                <w:sz w:val="15"/>
              </w:rPr>
              <w:t>Punkt przyłączenia / trasa</w:t>
            </w:r>
          </w:p>
        </w:tc>
        <w:tc>
          <w:tcPr>
            <w:tcW w:w="226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D00C779" w14:textId="77777777" w:rsidR="00E578B1" w:rsidRPr="000945E4" w:rsidRDefault="00000000">
            <w:pPr>
              <w:spacing w:after="0"/>
              <w:jc w:val="center"/>
            </w:pPr>
            <w:r w:rsidRPr="000945E4">
              <w:rPr>
                <w:rFonts w:eastAsia="Times New Roman" w:cs="Times New Roman"/>
                <w:b/>
                <w:sz w:val="15"/>
              </w:rPr>
              <w:t>Wnioski projektowe</w:t>
            </w:r>
          </w:p>
        </w:tc>
      </w:tr>
      <w:tr w:rsidR="00E578B1" w:rsidRPr="000945E4" w14:paraId="1BC321DD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CD1B8D6" w14:textId="77777777" w:rsidR="00E578B1" w:rsidRPr="000945E4" w:rsidRDefault="00000000">
            <w:pPr>
              <w:spacing w:after="0"/>
            </w:pPr>
            <w:r w:rsidRPr="000945E4">
              <w:rPr>
                <w:rFonts w:eastAsia="Times New Roman" w:cs="Times New Roman"/>
                <w:sz w:val="15"/>
              </w:rPr>
              <w:t>Zasilanie 230/400 V</w:t>
            </w: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4ACD410" w14:textId="77777777" w:rsidR="00E578B1" w:rsidRPr="000945E4" w:rsidRDefault="00E578B1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550605A" w14:textId="77777777" w:rsidR="00E578B1" w:rsidRPr="000945E4" w:rsidRDefault="00E578B1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78D1DF6" w14:textId="77777777" w:rsidR="00E578B1" w:rsidRPr="000945E4" w:rsidRDefault="00E578B1">
            <w:pPr>
              <w:spacing w:after="0"/>
            </w:pPr>
          </w:p>
        </w:tc>
      </w:tr>
      <w:tr w:rsidR="00E578B1" w:rsidRPr="000945E4" w14:paraId="038378F7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7F6D74E" w14:textId="77777777" w:rsidR="00E578B1" w:rsidRPr="000945E4" w:rsidRDefault="00000000">
            <w:pPr>
              <w:spacing w:after="0"/>
            </w:pPr>
            <w:r w:rsidRPr="000945E4">
              <w:rPr>
                <w:rFonts w:eastAsia="Times New Roman" w:cs="Times New Roman"/>
                <w:sz w:val="15"/>
              </w:rPr>
              <w:t>Rozdzielnice / zabezpieczenia</w:t>
            </w: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3AE91C5" w14:textId="77777777" w:rsidR="00E578B1" w:rsidRPr="000945E4" w:rsidRDefault="00E578B1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B1B0284" w14:textId="77777777" w:rsidR="00E578B1" w:rsidRPr="000945E4" w:rsidRDefault="00E578B1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63C5485" w14:textId="77777777" w:rsidR="00E578B1" w:rsidRPr="000945E4" w:rsidRDefault="00E578B1">
            <w:pPr>
              <w:spacing w:after="0"/>
            </w:pPr>
          </w:p>
        </w:tc>
      </w:tr>
      <w:tr w:rsidR="00E578B1" w:rsidRPr="000945E4" w14:paraId="1A87F776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5C45EF0" w14:textId="77777777" w:rsidR="00E578B1" w:rsidRPr="000945E4" w:rsidRDefault="00000000">
            <w:pPr>
              <w:spacing w:after="0"/>
            </w:pPr>
            <w:r w:rsidRPr="000945E4">
              <w:rPr>
                <w:rFonts w:eastAsia="Times New Roman" w:cs="Times New Roman"/>
                <w:sz w:val="15"/>
              </w:rPr>
              <w:t>Uziemienie / PE</w:t>
            </w: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97B1AC5" w14:textId="77777777" w:rsidR="00E578B1" w:rsidRPr="000945E4" w:rsidRDefault="00E578B1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2BEBB87" w14:textId="77777777" w:rsidR="00E578B1" w:rsidRPr="000945E4" w:rsidRDefault="00E578B1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A2CFA38" w14:textId="77777777" w:rsidR="00E578B1" w:rsidRPr="000945E4" w:rsidRDefault="00E578B1">
            <w:pPr>
              <w:spacing w:after="0"/>
            </w:pPr>
          </w:p>
        </w:tc>
      </w:tr>
      <w:tr w:rsidR="00E578B1" w:rsidRPr="000945E4" w14:paraId="629E7F3A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D2D176C" w14:textId="77777777" w:rsidR="00E578B1" w:rsidRPr="000945E4" w:rsidRDefault="00000000">
            <w:pPr>
              <w:spacing w:after="0"/>
            </w:pPr>
            <w:r w:rsidRPr="000945E4">
              <w:rPr>
                <w:rFonts w:eastAsia="Times New Roman" w:cs="Times New Roman"/>
                <w:sz w:val="15"/>
              </w:rPr>
              <w:t>Instalacje teletechniczne</w:t>
            </w: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5E874DB" w14:textId="77777777" w:rsidR="00E578B1" w:rsidRPr="000945E4" w:rsidRDefault="00E578B1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1D7E1AD" w14:textId="77777777" w:rsidR="00E578B1" w:rsidRPr="000945E4" w:rsidRDefault="00E578B1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1F9AE40" w14:textId="77777777" w:rsidR="00E578B1" w:rsidRPr="000945E4" w:rsidRDefault="00E578B1">
            <w:pPr>
              <w:spacing w:after="0"/>
            </w:pPr>
          </w:p>
        </w:tc>
      </w:tr>
      <w:tr w:rsidR="00E578B1" w:rsidRPr="000945E4" w14:paraId="1594AD53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583B3D4" w14:textId="77777777" w:rsidR="00E578B1" w:rsidRPr="000945E4" w:rsidRDefault="00000000">
            <w:pPr>
              <w:spacing w:after="0"/>
            </w:pPr>
            <w:r w:rsidRPr="000945E4">
              <w:rPr>
                <w:rFonts w:eastAsia="Times New Roman" w:cs="Times New Roman"/>
                <w:sz w:val="15"/>
              </w:rPr>
              <w:t>Sieć LAN / możliwość wydzielenia</w:t>
            </w: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896C21A" w14:textId="77777777" w:rsidR="00E578B1" w:rsidRPr="000945E4" w:rsidRDefault="00E578B1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AA1437A" w14:textId="77777777" w:rsidR="00E578B1" w:rsidRPr="000945E4" w:rsidRDefault="00E578B1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7A6659B" w14:textId="77777777" w:rsidR="00E578B1" w:rsidRPr="000945E4" w:rsidRDefault="00E578B1">
            <w:pPr>
              <w:spacing w:after="0"/>
            </w:pPr>
          </w:p>
        </w:tc>
      </w:tr>
      <w:tr w:rsidR="00E578B1" w:rsidRPr="000945E4" w14:paraId="4FB104AD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3C9FD9B" w14:textId="77777777" w:rsidR="00E578B1" w:rsidRPr="000945E4" w:rsidRDefault="00000000">
            <w:pPr>
              <w:spacing w:after="0"/>
            </w:pPr>
            <w:r w:rsidRPr="000945E4">
              <w:rPr>
                <w:rFonts w:eastAsia="Times New Roman" w:cs="Times New Roman"/>
                <w:sz w:val="15"/>
              </w:rPr>
              <w:t>SSP / systemy alarmowe</w:t>
            </w: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712DC7A" w14:textId="77777777" w:rsidR="00E578B1" w:rsidRPr="000945E4" w:rsidRDefault="00E578B1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9A124DD" w14:textId="77777777" w:rsidR="00E578B1" w:rsidRPr="000945E4" w:rsidRDefault="00E578B1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6100588" w14:textId="77777777" w:rsidR="00E578B1" w:rsidRPr="000945E4" w:rsidRDefault="00E578B1">
            <w:pPr>
              <w:spacing w:after="0"/>
            </w:pPr>
          </w:p>
        </w:tc>
      </w:tr>
      <w:tr w:rsidR="00E578B1" w:rsidRPr="000945E4" w14:paraId="6ABF09B9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50D4B9F" w14:textId="77777777" w:rsidR="00E578B1" w:rsidRPr="000945E4" w:rsidRDefault="00000000">
            <w:pPr>
              <w:spacing w:after="0"/>
            </w:pPr>
            <w:r w:rsidRPr="000945E4">
              <w:rPr>
                <w:rFonts w:eastAsia="Times New Roman" w:cs="Times New Roman"/>
                <w:sz w:val="15"/>
              </w:rPr>
              <w:t>Oświetlenie istniejące</w:t>
            </w: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A1AE661" w14:textId="77777777" w:rsidR="00E578B1" w:rsidRPr="000945E4" w:rsidRDefault="00E578B1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5050C59" w14:textId="77777777" w:rsidR="00E578B1" w:rsidRPr="000945E4" w:rsidRDefault="00E578B1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DB7AEF0" w14:textId="77777777" w:rsidR="00E578B1" w:rsidRPr="000945E4" w:rsidRDefault="00E578B1">
            <w:pPr>
              <w:spacing w:after="0"/>
            </w:pPr>
          </w:p>
        </w:tc>
      </w:tr>
      <w:tr w:rsidR="00E578B1" w:rsidRPr="000945E4" w14:paraId="3582031E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DE4E48F" w14:textId="77777777" w:rsidR="00E578B1" w:rsidRPr="000945E4" w:rsidRDefault="00000000">
            <w:pPr>
              <w:spacing w:after="0"/>
            </w:pPr>
            <w:r w:rsidRPr="000945E4">
              <w:rPr>
                <w:rFonts w:eastAsia="Times New Roman" w:cs="Times New Roman"/>
                <w:sz w:val="15"/>
              </w:rPr>
              <w:t>Inne instalacje</w:t>
            </w: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1212070" w14:textId="77777777" w:rsidR="00E578B1" w:rsidRPr="000945E4" w:rsidRDefault="00E578B1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EE61E09" w14:textId="77777777" w:rsidR="00E578B1" w:rsidRPr="000945E4" w:rsidRDefault="00E578B1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D1B25B3" w14:textId="77777777" w:rsidR="00E578B1" w:rsidRPr="000945E4" w:rsidRDefault="00E578B1">
            <w:pPr>
              <w:spacing w:after="0"/>
            </w:pPr>
          </w:p>
        </w:tc>
      </w:tr>
    </w:tbl>
    <w:p w14:paraId="57BE6D7D" w14:textId="77777777" w:rsidR="00E578B1" w:rsidRPr="000945E4" w:rsidRDefault="00000000">
      <w:pPr>
        <w:pStyle w:val="PFUHeading"/>
        <w:rPr>
          <w:lang w:val="pl-PL"/>
        </w:rPr>
      </w:pPr>
      <w:r w:rsidRPr="000945E4">
        <w:rPr>
          <w:lang w:val="pl-PL"/>
        </w:rPr>
        <w:t>3. Stan podłoży i wykończenia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2835"/>
        <w:gridCol w:w="3402"/>
      </w:tblGrid>
      <w:tr w:rsidR="00E578B1" w:rsidRPr="000945E4" w14:paraId="29095615" w14:textId="77777777">
        <w:trPr>
          <w:tblHeader/>
          <w:jc w:val="center"/>
        </w:trPr>
        <w:tc>
          <w:tcPr>
            <w:tcW w:w="3402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F7B3B36" w14:textId="77777777" w:rsidR="00E578B1" w:rsidRPr="000945E4" w:rsidRDefault="00000000">
            <w:pPr>
              <w:spacing w:after="0"/>
              <w:jc w:val="center"/>
            </w:pPr>
            <w:r w:rsidRPr="000945E4">
              <w:rPr>
                <w:rFonts w:eastAsia="Times New Roman" w:cs="Times New Roman"/>
                <w:b/>
                <w:sz w:val="16"/>
              </w:rPr>
              <w:t>Element</w:t>
            </w:r>
          </w:p>
        </w:tc>
        <w:tc>
          <w:tcPr>
            <w:tcW w:w="28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59B688C" w14:textId="77777777" w:rsidR="00E578B1" w:rsidRPr="000945E4" w:rsidRDefault="00000000">
            <w:pPr>
              <w:spacing w:after="0"/>
              <w:jc w:val="center"/>
            </w:pPr>
            <w:r w:rsidRPr="000945E4">
              <w:rPr>
                <w:rFonts w:eastAsia="Times New Roman" w:cs="Times New Roman"/>
                <w:b/>
                <w:sz w:val="16"/>
              </w:rPr>
              <w:t>Stan</w:t>
            </w:r>
          </w:p>
        </w:tc>
        <w:tc>
          <w:tcPr>
            <w:tcW w:w="3402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606AC35" w14:textId="77777777" w:rsidR="00E578B1" w:rsidRPr="000945E4" w:rsidRDefault="00000000">
            <w:pPr>
              <w:spacing w:after="0"/>
              <w:jc w:val="center"/>
            </w:pPr>
            <w:r w:rsidRPr="000945E4">
              <w:rPr>
                <w:rFonts w:eastAsia="Times New Roman" w:cs="Times New Roman"/>
                <w:b/>
                <w:sz w:val="16"/>
              </w:rPr>
              <w:t>Zakres przygotowania / napraw</w:t>
            </w:r>
          </w:p>
        </w:tc>
      </w:tr>
      <w:tr w:rsidR="00E578B1" w:rsidRPr="000945E4" w14:paraId="392A4317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6381B86" w14:textId="77777777" w:rsidR="00E578B1" w:rsidRPr="000945E4" w:rsidRDefault="00000000">
            <w:pPr>
              <w:spacing w:after="0"/>
            </w:pPr>
            <w:r w:rsidRPr="000945E4">
              <w:rPr>
                <w:rFonts w:eastAsia="Times New Roman" w:cs="Times New Roman"/>
                <w:sz w:val="16"/>
              </w:rPr>
              <w:t>Posadzka</w:t>
            </w: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184D0DA" w14:textId="77777777" w:rsidR="00E578B1" w:rsidRPr="000945E4" w:rsidRDefault="00E578B1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F4D07A0" w14:textId="77777777" w:rsidR="00E578B1" w:rsidRPr="000945E4" w:rsidRDefault="00E578B1">
            <w:pPr>
              <w:spacing w:after="0"/>
            </w:pPr>
          </w:p>
        </w:tc>
      </w:tr>
      <w:tr w:rsidR="00E578B1" w:rsidRPr="000945E4" w14:paraId="38C84216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55CAB83" w14:textId="77777777" w:rsidR="00E578B1" w:rsidRPr="000945E4" w:rsidRDefault="00000000">
            <w:pPr>
              <w:spacing w:after="0"/>
            </w:pPr>
            <w:r w:rsidRPr="000945E4">
              <w:rPr>
                <w:rFonts w:eastAsia="Times New Roman" w:cs="Times New Roman"/>
                <w:sz w:val="16"/>
              </w:rPr>
              <w:t>Ściany</w:t>
            </w: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F2C987A" w14:textId="77777777" w:rsidR="00E578B1" w:rsidRPr="000945E4" w:rsidRDefault="00E578B1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CE282FF" w14:textId="77777777" w:rsidR="00E578B1" w:rsidRPr="000945E4" w:rsidRDefault="00E578B1">
            <w:pPr>
              <w:spacing w:after="0"/>
            </w:pPr>
          </w:p>
        </w:tc>
      </w:tr>
      <w:tr w:rsidR="00E578B1" w:rsidRPr="000945E4" w14:paraId="27B4D8EB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59C0A79" w14:textId="77777777" w:rsidR="00E578B1" w:rsidRPr="000945E4" w:rsidRDefault="00000000">
            <w:pPr>
              <w:spacing w:after="0"/>
            </w:pPr>
            <w:r w:rsidRPr="000945E4">
              <w:rPr>
                <w:rFonts w:eastAsia="Times New Roman" w:cs="Times New Roman"/>
                <w:sz w:val="16"/>
              </w:rPr>
              <w:t>Sufit</w:t>
            </w: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E4AC4E8" w14:textId="77777777" w:rsidR="00E578B1" w:rsidRPr="000945E4" w:rsidRDefault="00E578B1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570E95A" w14:textId="77777777" w:rsidR="00E578B1" w:rsidRPr="000945E4" w:rsidRDefault="00E578B1">
            <w:pPr>
              <w:spacing w:after="0"/>
            </w:pPr>
          </w:p>
        </w:tc>
      </w:tr>
      <w:tr w:rsidR="00E578B1" w:rsidRPr="000945E4" w14:paraId="73A51C37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FF28430" w14:textId="77777777" w:rsidR="00E578B1" w:rsidRPr="000945E4" w:rsidRDefault="00000000">
            <w:pPr>
              <w:spacing w:after="0"/>
            </w:pPr>
            <w:r w:rsidRPr="000945E4">
              <w:rPr>
                <w:rFonts w:eastAsia="Times New Roman" w:cs="Times New Roman"/>
                <w:sz w:val="16"/>
              </w:rPr>
              <w:t>Stolarka / inne</w:t>
            </w: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5C616F3" w14:textId="77777777" w:rsidR="00E578B1" w:rsidRPr="000945E4" w:rsidRDefault="00E578B1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B6B6F99" w14:textId="77777777" w:rsidR="00E578B1" w:rsidRPr="000945E4" w:rsidRDefault="00E578B1">
            <w:pPr>
              <w:spacing w:after="0"/>
            </w:pPr>
          </w:p>
        </w:tc>
      </w:tr>
    </w:tbl>
    <w:p w14:paraId="20386FCE" w14:textId="77777777" w:rsidR="00E578B1" w:rsidRPr="000945E4" w:rsidRDefault="00000000">
      <w:pPr>
        <w:pStyle w:val="PFUHeading"/>
        <w:rPr>
          <w:lang w:val="pl-PL"/>
        </w:rPr>
      </w:pPr>
      <w:r w:rsidRPr="000945E4">
        <w:rPr>
          <w:lang w:val="pl-PL"/>
        </w:rPr>
        <w:t>4. Uwarunkowania realizacyjne</w:t>
      </w:r>
    </w:p>
    <w:p w14:paraId="3025F533" w14:textId="77777777" w:rsidR="00E578B1" w:rsidRPr="000945E4" w:rsidRDefault="00000000">
      <w:r w:rsidRPr="000945E4">
        <w:rPr>
          <w:rFonts w:eastAsia="Times New Roman" w:cs="Times New Roman"/>
          <w:sz w:val="17"/>
        </w:rPr>
        <w:t>Drogi transportu / składowanie / godziny dostępu / ograniczenia wynikające z czynnego obiektu PSP:</w:t>
      </w:r>
    </w:p>
    <w:p w14:paraId="3B3C6451" w14:textId="77777777" w:rsidR="00E578B1" w:rsidRPr="000945E4" w:rsidRDefault="00000000">
      <w:r w:rsidRPr="000945E4">
        <w:rPr>
          <w:rFonts w:eastAsia="Times New Roman" w:cs="Times New Roman"/>
          <w:sz w:val="17"/>
        </w:rPr>
        <w:t>.................................................................................................................................................................................</w:t>
      </w:r>
      <w:r w:rsidRPr="000945E4">
        <w:rPr>
          <w:rFonts w:eastAsia="Times New Roman" w:cs="Times New Roman"/>
          <w:sz w:val="17"/>
        </w:rPr>
        <w:br/>
        <w:t>.................................................................................................................................................................................</w:t>
      </w:r>
    </w:p>
    <w:p w14:paraId="16E15982" w14:textId="77777777" w:rsidR="00E578B1" w:rsidRPr="000945E4" w:rsidRDefault="00000000">
      <w:pPr>
        <w:pStyle w:val="PFUHeading"/>
        <w:rPr>
          <w:lang w:val="pl-PL"/>
        </w:rPr>
      </w:pPr>
      <w:r w:rsidRPr="000945E4">
        <w:rPr>
          <w:lang w:val="pl-PL"/>
        </w:rPr>
        <w:t>5. Załączniki</w:t>
      </w:r>
    </w:p>
    <w:p w14:paraId="5E33A126" w14:textId="77777777" w:rsidR="00E578B1" w:rsidRPr="000945E4" w:rsidRDefault="00000000">
      <w:r w:rsidRPr="000945E4">
        <w:rPr>
          <w:rFonts w:eastAsia="Times New Roman" w:cs="Times New Roman"/>
          <w:sz w:val="16"/>
        </w:rPr>
        <w:t>[ ] szkic pomiarowy  [ ] dokumentacja fotograficzna  [ ] pomiary instalacji  [ ] inne: ........................................................</w:t>
      </w:r>
    </w:p>
    <w:p w14:paraId="7DBA0F3C" w14:textId="77777777" w:rsidR="00E578B1" w:rsidRDefault="00000000">
      <w:pPr>
        <w:spacing w:after="20"/>
      </w:pPr>
      <w:r w:rsidRPr="000945E4">
        <w:rPr>
          <w:rFonts w:eastAsia="Times New Roman" w:cs="Times New Roman"/>
          <w:sz w:val="17"/>
        </w:rPr>
        <w:t>Sporządził – przedstawiciel Wykonawcy: ........................................................................................</w:t>
      </w:r>
      <w:r w:rsidRPr="000945E4">
        <w:rPr>
          <w:rFonts w:eastAsia="Times New Roman" w:cs="Times New Roman"/>
          <w:sz w:val="17"/>
        </w:rPr>
        <w:br/>
        <w:t>Przyjął do wiadomości – przedstawiciel Zamawiającego: .................................................................</w:t>
      </w:r>
      <w:r w:rsidRPr="000945E4">
        <w:rPr>
          <w:rFonts w:eastAsia="Times New Roman" w:cs="Times New Roman"/>
          <w:sz w:val="17"/>
        </w:rPr>
        <w:br/>
        <w:t>Przyjęcie Karty przez Zamawiającego nie zwalnia Wykonawcy z odpowiedzialności za kompletność i prawidłowość inwentaryzacji oraz wynikających z niej rozwiązań projektowych.</w:t>
      </w:r>
    </w:p>
    <w:sectPr w:rsidR="00E578B1" w:rsidSect="00034616">
      <w:headerReference w:type="default" r:id="rId8"/>
      <w:footerReference w:type="default" r:id="rId9"/>
      <w:pgSz w:w="11906" w:h="16838"/>
      <w:pgMar w:top="850" w:right="1020" w:bottom="850" w:left="102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9336B" w14:textId="77777777" w:rsidR="00DB5F06" w:rsidRPr="000945E4" w:rsidRDefault="00DB5F06">
      <w:pPr>
        <w:spacing w:after="0"/>
      </w:pPr>
      <w:r w:rsidRPr="000945E4">
        <w:separator/>
      </w:r>
    </w:p>
  </w:endnote>
  <w:endnote w:type="continuationSeparator" w:id="0">
    <w:p w14:paraId="1E005BD4" w14:textId="77777777" w:rsidR="00DB5F06" w:rsidRPr="000945E4" w:rsidRDefault="00DB5F06">
      <w:pPr>
        <w:spacing w:after="0"/>
      </w:pPr>
      <w:r w:rsidRPr="000945E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3BD7" w14:textId="77777777" w:rsidR="00E578B1" w:rsidRPr="000945E4" w:rsidRDefault="00000000">
    <w:pPr>
      <w:pStyle w:val="Stopka"/>
      <w:jc w:val="center"/>
    </w:pPr>
    <w:r w:rsidRPr="000945E4">
      <w:rPr>
        <w:rFonts w:eastAsia="Times New Roman" w:cs="Times New Roman"/>
        <w:sz w:val="15"/>
      </w:rPr>
      <w:t>MT.2370.02.2026 | Załącznik techniczny nr 1 do OPZ | Strona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A23FF" w14:textId="77777777" w:rsidR="00DB5F06" w:rsidRPr="000945E4" w:rsidRDefault="00DB5F06">
      <w:pPr>
        <w:spacing w:after="0"/>
      </w:pPr>
      <w:r w:rsidRPr="000945E4">
        <w:separator/>
      </w:r>
    </w:p>
  </w:footnote>
  <w:footnote w:type="continuationSeparator" w:id="0">
    <w:p w14:paraId="2C1AE371" w14:textId="77777777" w:rsidR="00DB5F06" w:rsidRPr="000945E4" w:rsidRDefault="00DB5F06">
      <w:pPr>
        <w:spacing w:after="0"/>
      </w:pPr>
      <w:r w:rsidRPr="000945E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759F5" w14:textId="02AFE847" w:rsidR="00E578B1" w:rsidRPr="000945E4" w:rsidRDefault="00000000">
    <w:pPr>
      <w:pStyle w:val="Nagwek"/>
      <w:jc w:val="right"/>
    </w:pPr>
    <w:r w:rsidRPr="000945E4">
      <w:rPr>
        <w:rFonts w:eastAsia="Times New Roman" w:cs="Times New Roman"/>
        <w:sz w:val="15"/>
      </w:rPr>
      <w:t>Załącznik techniczny nr 1 do OPZ</w:t>
    </w:r>
    <w:r w:rsidRPr="000945E4">
      <w:rPr>
        <w:rFonts w:eastAsia="Times New Roman" w:cs="Times New Roman"/>
        <w:sz w:val="15"/>
      </w:rPr>
      <w:br/>
      <w:t>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018641">
    <w:abstractNumId w:val="8"/>
  </w:num>
  <w:num w:numId="2" w16cid:durableId="760952216">
    <w:abstractNumId w:val="6"/>
  </w:num>
  <w:num w:numId="3" w16cid:durableId="243490290">
    <w:abstractNumId w:val="5"/>
  </w:num>
  <w:num w:numId="4" w16cid:durableId="1225870785">
    <w:abstractNumId w:val="4"/>
  </w:num>
  <w:num w:numId="5" w16cid:durableId="228729409">
    <w:abstractNumId w:val="7"/>
  </w:num>
  <w:num w:numId="6" w16cid:durableId="849375712">
    <w:abstractNumId w:val="3"/>
  </w:num>
  <w:num w:numId="7" w16cid:durableId="1811483861">
    <w:abstractNumId w:val="2"/>
  </w:num>
  <w:num w:numId="8" w16cid:durableId="1176962483">
    <w:abstractNumId w:val="1"/>
  </w:num>
  <w:num w:numId="9" w16cid:durableId="519200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44E2"/>
    <w:rsid w:val="00034616"/>
    <w:rsid w:val="0006063C"/>
    <w:rsid w:val="000945E4"/>
    <w:rsid w:val="0015074B"/>
    <w:rsid w:val="002216D5"/>
    <w:rsid w:val="0029639D"/>
    <w:rsid w:val="00326F90"/>
    <w:rsid w:val="00332311"/>
    <w:rsid w:val="004A7B45"/>
    <w:rsid w:val="008156E3"/>
    <w:rsid w:val="009349E1"/>
    <w:rsid w:val="00AA1D8D"/>
    <w:rsid w:val="00B44617"/>
    <w:rsid w:val="00B47730"/>
    <w:rsid w:val="00C22A54"/>
    <w:rsid w:val="00C9414C"/>
    <w:rsid w:val="00CB0664"/>
    <w:rsid w:val="00D81680"/>
    <w:rsid w:val="00DB5F06"/>
    <w:rsid w:val="00E578B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D9B22C"/>
  <w14:defaultImageDpi w14:val="300"/>
  <w15:docId w15:val="{978B5F66-0B28-4579-A09B-4480D785E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FUHeading">
    <w:name w:val="PFU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8</cp:revision>
  <dcterms:created xsi:type="dcterms:W3CDTF">2026-08-26T07:52:00Z</dcterms:created>
  <dcterms:modified xsi:type="dcterms:W3CDTF">2026-08-27T07:38:00Z</dcterms:modified>
  <cp:category/>
</cp:coreProperties>
</file>